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F64" w:rsidRPr="0086075C" w:rsidRDefault="00AD0F64" w:rsidP="00AD0F64">
      <w:pPr>
        <w:spacing w:after="0" w:line="408" w:lineRule="auto"/>
        <w:ind w:left="120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D0F64" w:rsidRPr="0086075C" w:rsidRDefault="00AD0F64" w:rsidP="00AD0F64">
      <w:pPr>
        <w:spacing w:after="0" w:line="408" w:lineRule="auto"/>
        <w:ind w:left="120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0" w:name="c3983b34-b45f-4a25-94f4-a03dbdec5cc0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0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AD0F64" w:rsidRPr="0086075C" w:rsidRDefault="00AD0F64" w:rsidP="00AD0F64">
      <w:pPr>
        <w:spacing w:after="0" w:line="408" w:lineRule="auto"/>
        <w:ind w:left="120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b39eddd-ebf7-404c-8ed4-76991eb8dd98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86075C">
        <w:rPr>
          <w:rFonts w:ascii="Times New Roman" w:hAnsi="Times New Roman"/>
          <w:b/>
          <w:color w:val="000000"/>
          <w:sz w:val="28"/>
          <w:lang w:val="ru-RU"/>
        </w:rPr>
        <w:t>Атнинского</w:t>
      </w:r>
      <w:proofErr w:type="spellEnd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1"/>
      <w:r w:rsidRPr="0086075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6075C">
        <w:rPr>
          <w:rFonts w:ascii="Times New Roman" w:hAnsi="Times New Roman"/>
          <w:color w:val="000000"/>
          <w:sz w:val="28"/>
          <w:lang w:val="ru-RU"/>
        </w:rPr>
        <w:t>​</w:t>
      </w:r>
    </w:p>
    <w:p w:rsidR="00AD0F64" w:rsidRDefault="00AD0F64" w:rsidP="00AD0F64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Коморгузинская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D0F64" w:rsidRDefault="00AD0F64" w:rsidP="00AD0F64">
      <w:pPr>
        <w:spacing w:after="0"/>
        <w:ind w:left="120"/>
      </w:pPr>
    </w:p>
    <w:p w:rsidR="00AD0F64" w:rsidRDefault="00AD0F64" w:rsidP="00AD0F64">
      <w:pPr>
        <w:spacing w:after="0"/>
        <w:ind w:left="120"/>
      </w:pPr>
    </w:p>
    <w:p w:rsidR="00AD0F64" w:rsidRDefault="00AD0F64" w:rsidP="00AD0F64">
      <w:pPr>
        <w:spacing w:after="0"/>
        <w:ind w:left="120"/>
      </w:pPr>
    </w:p>
    <w:p w:rsidR="00AD0F64" w:rsidRDefault="00AD0F64" w:rsidP="00AD0F64">
      <w:pPr>
        <w:spacing w:after="0"/>
        <w:ind w:left="120"/>
      </w:pPr>
    </w:p>
    <w:tbl>
      <w:tblPr>
        <w:tblW w:w="11565" w:type="dxa"/>
        <w:tblLook w:val="04A0" w:firstRow="1" w:lastRow="0" w:firstColumn="1" w:lastColumn="0" w:noHBand="0" w:noVBand="1"/>
      </w:tblPr>
      <w:tblGrid>
        <w:gridCol w:w="3114"/>
        <w:gridCol w:w="3940"/>
        <w:gridCol w:w="4511"/>
      </w:tblGrid>
      <w:tr w:rsidR="00AD0F64" w:rsidRPr="00EC6F61" w:rsidTr="00AD0F64">
        <w:tc>
          <w:tcPr>
            <w:tcW w:w="3114" w:type="dxa"/>
          </w:tcPr>
          <w:p w:rsidR="00AD0F64" w:rsidRPr="0040209D" w:rsidRDefault="00AD0F64" w:rsidP="00C5603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AD0F64" w:rsidRPr="008944ED" w:rsidRDefault="00AD0F64" w:rsidP="00C56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AD0F64" w:rsidRDefault="00AD0F64" w:rsidP="00C56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D0F64" w:rsidRPr="008944ED" w:rsidRDefault="006C2B8E" w:rsidP="00C56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Тазиева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А.Н</w:t>
            </w:r>
            <w:r w:rsidR="00AD0F64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../</w:t>
            </w:r>
          </w:p>
          <w:p w:rsidR="00AD0F64" w:rsidRDefault="00AD0F64" w:rsidP="00C56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D0F64" w:rsidRPr="0040209D" w:rsidRDefault="00AD0F64" w:rsidP="00C56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40" w:type="dxa"/>
          </w:tcPr>
          <w:p w:rsidR="00AD0F64" w:rsidRPr="0040209D" w:rsidRDefault="00AD0F64" w:rsidP="00C56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AD0F64" w:rsidRPr="008944ED" w:rsidRDefault="00AD0F64" w:rsidP="00C56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 по УР</w:t>
            </w:r>
          </w:p>
          <w:p w:rsidR="00AD0F64" w:rsidRDefault="00AD0F64" w:rsidP="00C56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D0F64" w:rsidRPr="008944ED" w:rsidRDefault="00AD0F64" w:rsidP="00C56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 Гарипова Г.Ф./</w:t>
            </w:r>
          </w:p>
          <w:p w:rsidR="00AD0F64" w:rsidRDefault="00AD0F64" w:rsidP="00C56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D0F64" w:rsidRPr="0040209D" w:rsidRDefault="00AD0F64" w:rsidP="00C56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511" w:type="dxa"/>
          </w:tcPr>
          <w:p w:rsidR="00AD0F64" w:rsidRDefault="00AD0F64" w:rsidP="00C56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D0F64" w:rsidRPr="008944ED" w:rsidRDefault="00AD0F64" w:rsidP="00C5603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AD0F64" w:rsidRDefault="00AD0F64" w:rsidP="00C560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D0F64" w:rsidRPr="008944ED" w:rsidRDefault="00AD0F64" w:rsidP="00C5603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Т.Т../</w:t>
            </w:r>
          </w:p>
          <w:p w:rsidR="00AD0F64" w:rsidRDefault="00AD0F64" w:rsidP="00C560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72 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D0F64" w:rsidRPr="0040209D" w:rsidRDefault="00AD0F64" w:rsidP="00C560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D0F64" w:rsidRPr="0086075C" w:rsidRDefault="00AD0F64" w:rsidP="00AD0F64">
      <w:pPr>
        <w:spacing w:after="0"/>
        <w:ind w:left="120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rPr>
          <w:lang w:val="ru-RU"/>
        </w:rPr>
      </w:pPr>
      <w:r w:rsidRPr="0086075C">
        <w:rPr>
          <w:rFonts w:ascii="Times New Roman" w:hAnsi="Times New Roman"/>
          <w:color w:val="000000"/>
          <w:sz w:val="28"/>
          <w:lang w:val="ru-RU"/>
        </w:rPr>
        <w:t>‌</w:t>
      </w:r>
    </w:p>
    <w:p w:rsidR="00AD0F64" w:rsidRPr="0086075C" w:rsidRDefault="00AD0F64" w:rsidP="00AD0F64">
      <w:pPr>
        <w:spacing w:after="0"/>
        <w:ind w:left="120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rPr>
          <w:lang w:val="ru-RU"/>
        </w:rPr>
      </w:pPr>
    </w:p>
    <w:p w:rsidR="00AD0F64" w:rsidRPr="0086075C" w:rsidRDefault="00AD0F64" w:rsidP="00AD0F64">
      <w:pPr>
        <w:spacing w:after="0" w:line="408" w:lineRule="auto"/>
        <w:ind w:left="120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 w:line="408" w:lineRule="auto"/>
        <w:ind w:left="120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>у</w:t>
      </w:r>
      <w:r>
        <w:rPr>
          <w:rFonts w:ascii="Times New Roman" w:hAnsi="Times New Roman"/>
          <w:b/>
          <w:color w:val="000000"/>
          <w:sz w:val="28"/>
          <w:lang w:val="ru-RU"/>
        </w:rPr>
        <w:t>чебного предмета « Основы религиозных  культур и светской этики</w:t>
      </w:r>
      <w:r w:rsidRPr="0086075C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AD0F64" w:rsidRDefault="00AD0F64" w:rsidP="00AD0F6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4</w:t>
      </w:r>
      <w:r w:rsidRPr="0086075C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  <w:r w:rsidR="00EC6F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6F61" w:rsidRPr="0086075C" w:rsidRDefault="00EC6F61" w:rsidP="00AD0F6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 2023-2024 учебный год</w:t>
      </w: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Pr="0086075C" w:rsidRDefault="00AD0F64" w:rsidP="00AD0F64">
      <w:pPr>
        <w:spacing w:after="0"/>
        <w:ind w:left="120"/>
        <w:jc w:val="center"/>
        <w:rPr>
          <w:lang w:val="ru-RU"/>
        </w:rPr>
      </w:pP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  <w:bookmarkStart w:id="2" w:name="b20cd3b3-5277-4ad9-b272-db2c514c2082"/>
      <w:r>
        <w:rPr>
          <w:lang w:val="ru-RU"/>
        </w:rPr>
        <w:t xml:space="preserve">                                                                    </w:t>
      </w: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</w:p>
    <w:p w:rsidR="00AD0F64" w:rsidRDefault="00AD0F64" w:rsidP="00AD0F64">
      <w:pPr>
        <w:autoSpaceDE w:val="0"/>
        <w:autoSpaceDN w:val="0"/>
        <w:spacing w:after="78" w:line="220" w:lineRule="exact"/>
        <w:rPr>
          <w:lang w:val="ru-RU"/>
        </w:rPr>
      </w:pPr>
    </w:p>
    <w:p w:rsidR="007156B9" w:rsidRPr="00AD0F64" w:rsidRDefault="00AD0F64" w:rsidP="00AD0F64">
      <w:pPr>
        <w:autoSpaceDE w:val="0"/>
        <w:autoSpaceDN w:val="0"/>
        <w:spacing w:after="78" w:line="220" w:lineRule="exact"/>
        <w:jc w:val="center"/>
        <w:rPr>
          <w:lang w:val="ru-RU"/>
        </w:rPr>
      </w:pPr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86075C">
        <w:rPr>
          <w:rFonts w:ascii="Times New Roman" w:hAnsi="Times New Roman"/>
          <w:b/>
          <w:color w:val="000000"/>
          <w:sz w:val="28"/>
          <w:lang w:val="ru-RU"/>
        </w:rPr>
        <w:t>Коморгузя</w:t>
      </w:r>
      <w:proofErr w:type="spellEnd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2"/>
      <w:r w:rsidRPr="0086075C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33318252-5f25-41fe-9fef-b19acd845ffc"/>
      <w:r w:rsidRPr="0086075C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3"/>
      <w:r w:rsidRPr="0086075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6075C">
        <w:rPr>
          <w:rFonts w:ascii="Times New Roman" w:hAnsi="Times New Roman"/>
          <w:color w:val="000000"/>
          <w:sz w:val="28"/>
          <w:lang w:val="ru-RU"/>
        </w:rPr>
        <w:t>​</w:t>
      </w:r>
    </w:p>
    <w:p w:rsidR="007156B9" w:rsidRPr="00AD0F64" w:rsidRDefault="007156B9">
      <w:pPr>
        <w:autoSpaceDE w:val="0"/>
        <w:autoSpaceDN w:val="0"/>
        <w:spacing w:after="78" w:line="220" w:lineRule="exact"/>
        <w:rPr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AD0F64" w:rsidRDefault="00AD0F6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7156B9" w:rsidRPr="00AD0F64" w:rsidRDefault="00EC0FE9">
      <w:pPr>
        <w:autoSpaceDE w:val="0"/>
        <w:autoSpaceDN w:val="0"/>
        <w:spacing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7156B9" w:rsidRPr="00AD0F64" w:rsidRDefault="00EC0FE9">
      <w:pPr>
        <w:autoSpaceDE w:val="0"/>
        <w:autoSpaceDN w:val="0"/>
        <w:spacing w:before="346" w:after="0" w:line="271" w:lineRule="auto"/>
        <w:ind w:right="288" w:firstLine="18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— ФГОС НОО) по ОРКСЭ и обеспечивает содержательную составляющую ФГОС НОО. </w:t>
      </w:r>
    </w:p>
    <w:p w:rsidR="007156B9" w:rsidRPr="00AD0F64" w:rsidRDefault="00EC0FE9">
      <w:pPr>
        <w:autoSpaceDE w:val="0"/>
        <w:autoSpaceDN w:val="0"/>
        <w:spacing w:before="262" w:after="0" w:line="262" w:lineRule="auto"/>
        <w:ind w:right="1008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«ОСНОВЫ РЕЛИГИОЗНЫХ КУЛЬТУР И СВЕТСКОЙ ЭТИКИ»</w:t>
      </w:r>
    </w:p>
    <w:p w:rsidR="007156B9" w:rsidRPr="00AD0F64" w:rsidRDefault="00EC0FE9">
      <w:pPr>
        <w:autoSpaceDE w:val="0"/>
        <w:autoSpaceDN w:val="0"/>
        <w:spacing w:before="166" w:after="0" w:line="281" w:lineRule="auto"/>
        <w:ind w:right="288" w:firstLine="180"/>
        <w:rPr>
          <w:lang w:val="ru-RU"/>
        </w:rPr>
      </w:pPr>
      <w:r w:rsidRPr="00AD0F64">
        <w:rPr>
          <w:rFonts w:ascii="Times New Roman" w:eastAsia="Times New Roman" w:hAnsi="Times New Roman"/>
          <w:i/>
          <w:color w:val="000000"/>
          <w:sz w:val="24"/>
          <w:lang w:val="ru-RU"/>
        </w:rPr>
        <w:t>Планируемые результаты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достижений, которые приобретает каждый обучающийся, независимо от изучаемого модуля. </w:t>
      </w:r>
    </w:p>
    <w:p w:rsidR="007156B9" w:rsidRPr="00AD0F64" w:rsidRDefault="00EC0FE9">
      <w:pPr>
        <w:autoSpaceDE w:val="0"/>
        <w:autoSpaceDN w:val="0"/>
        <w:spacing w:before="70" w:after="0"/>
        <w:ind w:firstLine="18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Культурологическая направленность предмета способствует развитию у обучающихся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</w:p>
    <w:p w:rsidR="007156B9" w:rsidRPr="00AD0F64" w:rsidRDefault="00EC0FE9">
      <w:pPr>
        <w:autoSpaceDE w:val="0"/>
        <w:autoSpaceDN w:val="0"/>
        <w:spacing w:before="70" w:after="0" w:line="283" w:lineRule="auto"/>
        <w:ind w:right="144"/>
        <w:rPr>
          <w:lang w:val="ru-RU"/>
        </w:rPr>
      </w:pP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Коммуникативный подход к преподаванию предмета ОРКСЭ предполагает организацию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Деятельностный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7156B9" w:rsidRPr="00AD0F64" w:rsidRDefault="00EC0FE9">
      <w:pPr>
        <w:autoSpaceDE w:val="0"/>
        <w:autoSpaceDN w:val="0"/>
        <w:spacing w:before="70" w:after="0" w:line="288" w:lineRule="auto"/>
        <w:ind w:right="288" w:firstLine="18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</w:t>
      </w:r>
      <w:proofErr w:type="spellStart"/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обу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чения</w:t>
      </w:r>
      <w:proofErr w:type="spellEnd"/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7156B9" w:rsidRPr="00AD0F64" w:rsidRDefault="00EC0FE9">
      <w:pPr>
        <w:autoSpaceDE w:val="0"/>
        <w:autoSpaceDN w:val="0"/>
        <w:spacing w:before="262" w:after="0" w:line="262" w:lineRule="auto"/>
        <w:ind w:right="864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«ОСНОВЫ РЕЛИГИОЗНЫХ КУЛЬТУР И СВЕТСКОЙ ЭТИКИ»</w:t>
      </w:r>
    </w:p>
    <w:p w:rsidR="007156B9" w:rsidRPr="00AD0F64" w:rsidRDefault="00EC0FE9">
      <w:pPr>
        <w:autoSpaceDE w:val="0"/>
        <w:autoSpaceDN w:val="0"/>
        <w:spacing w:before="166" w:after="0"/>
        <w:ind w:right="288" w:firstLine="18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многонационального народа России, а также к диалогу с представителями других культур и мировоззрений.</w:t>
      </w:r>
    </w:p>
    <w:p w:rsidR="007156B9" w:rsidRPr="00AD0F64" w:rsidRDefault="00EC0FE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Основными задачами ОРКСЭ являются:</w:t>
      </w:r>
    </w:p>
    <w:p w:rsidR="00EC6F61" w:rsidRDefault="00EC0FE9" w:rsidP="00EC6F61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—  знакомство обучающихся с основами православной, мусульманской, буддийской, иудейской культур, основами мировых религиозных культур и св</w:t>
      </w:r>
      <w:r w:rsidR="00EC6F61">
        <w:rPr>
          <w:rFonts w:ascii="Times New Roman" w:eastAsia="Times New Roman" w:hAnsi="Times New Roman"/>
          <w:color w:val="000000"/>
          <w:sz w:val="24"/>
          <w:lang w:val="ru-RU"/>
        </w:rPr>
        <w:t>етской этики по выбору родителей</w:t>
      </w:r>
    </w:p>
    <w:p w:rsidR="00EC6F61" w:rsidRDefault="00EC6F61" w:rsidP="00EC6F61">
      <w:pPr>
        <w:rPr>
          <w:lang w:val="ru-RU"/>
        </w:rPr>
      </w:pPr>
    </w:p>
    <w:p w:rsidR="007156B9" w:rsidRPr="00EC6F61" w:rsidRDefault="007156B9" w:rsidP="00EC6F61">
      <w:pPr>
        <w:rPr>
          <w:lang w:val="ru-RU"/>
        </w:rPr>
        <w:sectPr w:rsidR="007156B9" w:rsidRPr="00EC6F61">
          <w:pgSz w:w="11900" w:h="16840"/>
          <w:pgMar w:top="298" w:right="650" w:bottom="4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AD0F64" w:rsidRDefault="00EC0FE9" w:rsidP="00EC6F61">
      <w:pPr>
        <w:autoSpaceDE w:val="0"/>
        <w:autoSpaceDN w:val="0"/>
        <w:spacing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lastRenderedPageBreak/>
        <w:t>(законных представителей);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42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развитие представлений обучающихся о значении нравственных норм и ценностей в жизни личности, семьи, общества;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обобщение знаний, понятий и представлений о духовной культуре и морали, ранее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7156B9" w:rsidRPr="00AD0F64" w:rsidRDefault="00EC0FE9">
      <w:pPr>
        <w:autoSpaceDE w:val="0"/>
        <w:autoSpaceDN w:val="0"/>
        <w:spacing w:before="238" w:after="0" w:line="283" w:lineRule="auto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способностей обучающихся к общению в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полиэтничной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разномировоззренческой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и многоконфессиональной среде на основе взаимного уважения и диалога. Основной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7156B9" w:rsidRPr="00AD0F64" w:rsidRDefault="00EC0FE9">
      <w:pPr>
        <w:autoSpaceDE w:val="0"/>
        <w:autoSpaceDN w:val="0"/>
        <w:spacing w:before="322" w:after="0" w:line="262" w:lineRule="auto"/>
        <w:ind w:right="432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«ОСНОВЫ РЕЛИГИОЗНЫХ КУЛЬТУР И СВЕТСКОЙ ЭТИКИ» В УЧЕБНОМ ПЛАНЕ</w:t>
      </w:r>
    </w:p>
    <w:p w:rsidR="007156B9" w:rsidRPr="00AD0F64" w:rsidRDefault="00EC0FE9">
      <w:pPr>
        <w:tabs>
          <w:tab w:val="left" w:pos="180"/>
        </w:tabs>
        <w:autoSpaceDE w:val="0"/>
        <w:autoSpaceDN w:val="0"/>
        <w:spacing w:before="166" w:after="0" w:line="262" w:lineRule="auto"/>
        <w:rPr>
          <w:lang w:val="ru-RU"/>
        </w:rPr>
      </w:pP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Учебный предмет "Основы религиозных культур и светской этики" изучается в 4 классе один час в неделе, общий объем составляет 34 часа.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86" w:right="724" w:bottom="1440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78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7156B9" w:rsidRPr="00AD0F64" w:rsidRDefault="00EC0FE9">
      <w:pPr>
        <w:tabs>
          <w:tab w:val="left" w:pos="180"/>
        </w:tabs>
        <w:autoSpaceDE w:val="0"/>
        <w:autoSpaceDN w:val="0"/>
        <w:spacing w:before="346" w:after="0" w:line="271" w:lineRule="auto"/>
        <w:ind w:right="144"/>
        <w:rPr>
          <w:lang w:val="ru-RU"/>
        </w:rPr>
      </w:pP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«ОСНОВЫ СВЕТСКОЙ ЭТИКИ»</w:t>
      </w:r>
      <w:r w:rsidRPr="00AD0F64">
        <w:rPr>
          <w:lang w:val="ru-RU"/>
        </w:rPr>
        <w:br/>
      </w: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Россия — наша Родина. Культура и религия. Этика и её значение в жизни человека. Праздники как одна из форм исторической памяти. Образцы нравственности в культурах разных народов.</w:t>
      </w:r>
    </w:p>
    <w:p w:rsidR="007156B9" w:rsidRPr="00AD0F64" w:rsidRDefault="00EC0FE9">
      <w:pPr>
        <w:autoSpaceDE w:val="0"/>
        <w:autoSpaceDN w:val="0"/>
        <w:spacing w:before="70" w:after="0" w:line="271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время. Высшие нравственные ценности, идеалы, принципы морали. Методика создания морального кодекса в школе.</w:t>
      </w:r>
    </w:p>
    <w:p w:rsidR="007156B9" w:rsidRPr="00AD0F64" w:rsidRDefault="00EC0FE9">
      <w:pPr>
        <w:autoSpaceDE w:val="0"/>
        <w:autoSpaceDN w:val="0"/>
        <w:spacing w:before="70" w:after="0" w:line="262" w:lineRule="auto"/>
        <w:ind w:right="172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Нормы морали. Этикет. Образование как нравственная норма. Методы нравственного самосовершенствования.</w:t>
      </w:r>
    </w:p>
    <w:p w:rsidR="007156B9" w:rsidRPr="00AD0F64" w:rsidRDefault="00EC0FE9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78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7156B9" w:rsidRPr="00AD0F64" w:rsidRDefault="00EC0FE9">
      <w:pPr>
        <w:autoSpaceDE w:val="0"/>
        <w:autoSpaceDN w:val="0"/>
        <w:spacing w:before="346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7156B9" w:rsidRPr="00AD0F64" w:rsidRDefault="00EC0FE9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«Основы религиозных культур и светской этики» в 4 классе 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7156B9" w:rsidRPr="00AD0F64" w:rsidRDefault="00EC0FE9">
      <w:pPr>
        <w:autoSpaceDE w:val="0"/>
        <w:autoSpaceDN w:val="0"/>
        <w:spacing w:before="370" w:after="0" w:line="262" w:lineRule="auto"/>
        <w:ind w:left="42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понимать основы российской гражданской идентичности, испытывать чувство гордости за свою Родину;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национальную и гражданскую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самоидентичность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, осознавать свою этническую и национальную принадлежность;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понимать значение нравственных норм и ценностей как условия жизни личности, семьи, общества;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420" w:right="86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право гражданина РФ исповедовать любую традиционную религию или не исповедовать никакой 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ре​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лигии</w:t>
      </w:r>
      <w:proofErr w:type="spellEnd"/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proofErr w:type="spellStart"/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оскорб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AD0F64">
        <w:rPr>
          <w:rFonts w:ascii="DejaVu Serif" w:eastAsia="DejaVu Serif" w:hAnsi="DejaVu Serif"/>
          <w:color w:val="000000"/>
          <w:sz w:val="24"/>
          <w:lang w:val="ru-RU"/>
        </w:rPr>
        <w:t>‐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ляющих</w:t>
      </w:r>
      <w:proofErr w:type="spellEnd"/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других людей;</w:t>
      </w:r>
    </w:p>
    <w:p w:rsidR="007156B9" w:rsidRPr="00AD0F64" w:rsidRDefault="00EC0FE9">
      <w:pPr>
        <w:autoSpaceDE w:val="0"/>
        <w:autoSpaceDN w:val="0"/>
        <w:spacing w:before="240" w:after="0" w:line="230" w:lineRule="auto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понимать необходимость бережного отношения к материальным и духовным ценностям.</w:t>
      </w:r>
    </w:p>
    <w:p w:rsidR="007156B9" w:rsidRPr="00AD0F64" w:rsidRDefault="00EC0FE9">
      <w:pPr>
        <w:autoSpaceDE w:val="0"/>
        <w:autoSpaceDN w:val="0"/>
        <w:spacing w:before="322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7156B9" w:rsidRPr="00AD0F64" w:rsidRDefault="00EC0FE9">
      <w:pPr>
        <w:autoSpaceDE w:val="0"/>
        <w:autoSpaceDN w:val="0"/>
        <w:spacing w:before="226" w:after="0" w:line="262" w:lineRule="auto"/>
        <w:ind w:left="420" w:right="576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7156B9" w:rsidRPr="00AD0F64" w:rsidRDefault="00EC0FE9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формировать умения планировать, контролировать и оценивать учебные действия в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98" w:right="650" w:bottom="40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66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62" w:lineRule="auto"/>
        <w:ind w:left="24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коммуникационных технологий для решения различных коммуникативных и познавательных задач;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187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7156B9" w:rsidRPr="00AD0F64" w:rsidRDefault="00EC0FE9">
      <w:pPr>
        <w:autoSpaceDE w:val="0"/>
        <w:autoSpaceDN w:val="0"/>
        <w:spacing w:before="240" w:after="0" w:line="271" w:lineRule="auto"/>
        <w:ind w:left="240" w:right="762"/>
        <w:jc w:val="both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7156B9" w:rsidRPr="00AD0F64" w:rsidRDefault="00EC0FE9">
      <w:pPr>
        <w:autoSpaceDE w:val="0"/>
        <w:autoSpaceDN w:val="0"/>
        <w:spacing w:before="73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</w:t>
      </w:r>
    </w:p>
    <w:p w:rsidR="007156B9" w:rsidRPr="00AD0F64" w:rsidRDefault="00EC0FE9">
      <w:pPr>
        <w:autoSpaceDE w:val="0"/>
        <w:autoSpaceDN w:val="0"/>
        <w:spacing w:before="67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Познавательные УУД:</w:t>
      </w:r>
    </w:p>
    <w:p w:rsidR="007156B9" w:rsidRPr="00AD0F64" w:rsidRDefault="00EC0FE9">
      <w:pPr>
        <w:autoSpaceDE w:val="0"/>
        <w:autoSpaceDN w:val="0"/>
        <w:spacing w:before="370" w:after="0" w:line="271" w:lineRule="auto"/>
        <w:ind w:left="240"/>
        <w:rPr>
          <w:lang w:val="ru-RU"/>
        </w:rPr>
      </w:pP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144" w:right="864"/>
        <w:jc w:val="center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ind w:left="24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7156B9" w:rsidRPr="00AD0F64" w:rsidRDefault="00EC0FE9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выполнять совместные проектные задания с опорой на предложенные образцы.</w:t>
      </w:r>
    </w:p>
    <w:p w:rsidR="007156B9" w:rsidRPr="00AD0F64" w:rsidRDefault="00EC0FE9">
      <w:pPr>
        <w:autoSpaceDE w:val="0"/>
        <w:autoSpaceDN w:val="0"/>
        <w:spacing w:before="73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Работа с информацией:</w:t>
      </w:r>
    </w:p>
    <w:p w:rsidR="007156B9" w:rsidRPr="00AD0F64" w:rsidRDefault="00EC0FE9">
      <w:pPr>
        <w:autoSpaceDE w:val="0"/>
        <w:autoSpaceDN w:val="0"/>
        <w:spacing w:before="370" w:after="0" w:line="262" w:lineRule="auto"/>
        <w:ind w:left="240" w:right="158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7156B9" w:rsidRPr="00AD0F64" w:rsidRDefault="00EC0FE9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дополнительную информацию к основному учебному материалу в 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разных</w:t>
      </w:r>
      <w:proofErr w:type="gramEnd"/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86" w:right="694" w:bottom="438" w:left="846" w:header="720" w:footer="720" w:gutter="0"/>
          <w:cols w:space="720" w:equalWidth="0">
            <w:col w:w="10360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66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30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информационных 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источниках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, в том числе в Интернете (в условиях контролируемого входа);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7156B9" w:rsidRPr="00AD0F64" w:rsidRDefault="00EC0FE9">
      <w:pPr>
        <w:autoSpaceDE w:val="0"/>
        <w:autoSpaceDN w:val="0"/>
        <w:spacing w:before="73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Коммуникативные УУД:</w:t>
      </w:r>
    </w:p>
    <w:p w:rsidR="007156B9" w:rsidRPr="00AD0F64" w:rsidRDefault="00EC0FE9">
      <w:pPr>
        <w:autoSpaceDE w:val="0"/>
        <w:autoSpaceDN w:val="0"/>
        <w:spacing w:before="370" w:after="0" w:line="271" w:lineRule="auto"/>
        <w:ind w:left="240" w:right="142"/>
        <w:jc w:val="both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смысловое чтение для выделения главной мысли религиозных притч, сказаний, 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7156B9" w:rsidRPr="00AD0F64" w:rsidRDefault="00EC0FE9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7156B9" w:rsidRPr="00AD0F64" w:rsidRDefault="00EC0FE9">
      <w:pPr>
        <w:autoSpaceDE w:val="0"/>
        <w:autoSpaceDN w:val="0"/>
        <w:spacing w:before="73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Регулятивные УУД:</w:t>
      </w:r>
    </w:p>
    <w:p w:rsidR="007156B9" w:rsidRPr="00AD0F64" w:rsidRDefault="00EC0FE9">
      <w:pPr>
        <w:autoSpaceDE w:val="0"/>
        <w:autoSpaceDN w:val="0"/>
        <w:spacing w:before="370" w:after="0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готовность изменять себя, оценивать свои поступки, ориентируясь на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7156B9" w:rsidRPr="00AD0F64" w:rsidRDefault="00EC0FE9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7156B9" w:rsidRPr="00AD0F64" w:rsidRDefault="00EC0FE9">
      <w:pPr>
        <w:autoSpaceDE w:val="0"/>
        <w:autoSpaceDN w:val="0"/>
        <w:spacing w:before="730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Совместная деятельность:</w:t>
      </w:r>
    </w:p>
    <w:p w:rsidR="007156B9" w:rsidRPr="00AD0F64" w:rsidRDefault="00EC0FE9">
      <w:pPr>
        <w:autoSpaceDE w:val="0"/>
        <w:autoSpaceDN w:val="0"/>
        <w:spacing w:before="370" w:after="0" w:line="271" w:lineRule="auto"/>
        <w:ind w:left="24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left="240" w:right="7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86" w:right="712" w:bottom="512" w:left="846" w:header="720" w:footer="720" w:gutter="0"/>
          <w:cols w:space="720" w:equalWidth="0">
            <w:col w:w="10342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108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62" w:lineRule="auto"/>
        <w:ind w:left="420"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видеопрезентацией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7156B9" w:rsidRPr="00AD0F64" w:rsidRDefault="00EC0FE9">
      <w:pPr>
        <w:autoSpaceDE w:val="0"/>
        <w:autoSpaceDN w:val="0"/>
        <w:spacing w:before="322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7156B9" w:rsidRPr="00AD0F64" w:rsidRDefault="00EC0FE9">
      <w:pPr>
        <w:tabs>
          <w:tab w:val="left" w:pos="180"/>
        </w:tabs>
        <w:autoSpaceDE w:val="0"/>
        <w:autoSpaceDN w:val="0"/>
        <w:spacing w:before="310" w:after="0" w:line="262" w:lineRule="auto"/>
        <w:rPr>
          <w:lang w:val="ru-RU"/>
        </w:rPr>
      </w:pPr>
      <w:r w:rsidRPr="00AD0F64">
        <w:rPr>
          <w:lang w:val="ru-RU"/>
        </w:rPr>
        <w:tab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освоения образовательной программы модуля «Основы светской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этики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»д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олжны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отражать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умений:</w:t>
      </w:r>
    </w:p>
    <w:p w:rsidR="007156B9" w:rsidRPr="00AD0F64" w:rsidRDefault="00EC0FE9">
      <w:pPr>
        <w:autoSpaceDE w:val="0"/>
        <w:autoSpaceDN w:val="0"/>
        <w:spacing w:before="370" w:after="0" w:line="271" w:lineRule="auto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ind w:left="420"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left="420" w:right="7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7156B9" w:rsidRPr="00AD0F64" w:rsidRDefault="00EC0FE9">
      <w:pPr>
        <w:autoSpaceDE w:val="0"/>
        <w:autoSpaceDN w:val="0"/>
        <w:spacing w:before="238" w:after="0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традиционных духовных ценностях, конституционных правах, свободах и обязанностях человека и гражданина в России;</w:t>
      </w:r>
    </w:p>
    <w:p w:rsidR="007156B9" w:rsidRPr="00AD0F64" w:rsidRDefault="00EC0FE9">
      <w:pPr>
        <w:autoSpaceDE w:val="0"/>
        <w:autoSpaceDN w:val="0"/>
        <w:spacing w:before="238" w:after="0" w:line="281" w:lineRule="auto"/>
        <w:ind w:left="420" w:right="288"/>
        <w:rPr>
          <w:lang w:val="ru-RU"/>
        </w:rPr>
      </w:pP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 жизни, взаимоуважение, вера в добро, человеколюбие, милосердие, добродетели, патриотизм, труд) в отношениях между людьми в российском обществе; объяснять «золотое правило нравственности»;</w:t>
      </w:r>
      <w:proofErr w:type="gramEnd"/>
    </w:p>
    <w:p w:rsidR="007156B9" w:rsidRPr="00AD0F64" w:rsidRDefault="00EC0FE9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высказывать суждения оценочного характера о значении нравственности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ind w:left="420"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осмысления и нравственной оценки поступков, поведения (своих и других людей) с позиций российской светской (гражданской) этики;</w:t>
      </w:r>
    </w:p>
    <w:p w:rsidR="007156B9" w:rsidRPr="00AD0F64" w:rsidRDefault="00EC0FE9">
      <w:pPr>
        <w:autoSpaceDE w:val="0"/>
        <w:autoSpaceDN w:val="0"/>
        <w:spacing w:before="240" w:after="0" w:line="281" w:lineRule="auto"/>
        <w:ind w:left="420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исторического и культурного наследия и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7156B9" w:rsidRPr="00AD0F64" w:rsidRDefault="00EC0FE9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праздниках как одной из форм исторической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7156B9" w:rsidRPr="00AD0F64" w:rsidRDefault="00EC0FE9">
      <w:pPr>
        <w:autoSpaceDE w:val="0"/>
        <w:autoSpaceDN w:val="0"/>
        <w:spacing w:before="238" w:after="0" w:line="262" w:lineRule="auto"/>
        <w:ind w:left="420"/>
        <w:rPr>
          <w:lang w:val="ru-RU"/>
        </w:rPr>
      </w:pP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понимания семьи, отношений в семье на основе российских традиционных духовных ценностей (семья — союз мужчины и женщины на основе взаимной</w:t>
      </w:r>
      <w:proofErr w:type="gramEnd"/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328" w:right="740" w:bottom="422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66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71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ценностей;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российскую государственную символику, символику своего региона, объяснять её значение; выражать уважение российской государственности, законов в 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рос​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сийском</w:t>
      </w:r>
      <w:proofErr w:type="spellEnd"/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обществе, законных интересов и прав людей, сограждан;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трудовой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рассказывать о российских культурных и природных памятниках, о культурных и природных достопримечательностях своего региона;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объяснять своими словами роль светской (гражданской) этики в становлении российской государственности;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ind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регионе, оформлению и представлению её результатов;</w:t>
      </w:r>
    </w:p>
    <w:p w:rsidR="007156B9" w:rsidRPr="00AD0F64" w:rsidRDefault="00EC0FE9">
      <w:pPr>
        <w:autoSpaceDE w:val="0"/>
        <w:autoSpaceDN w:val="0"/>
        <w:spacing w:before="238" w:after="0" w:line="271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приводить примеры нравственных поступков, совершаемых с опорой на этические нормы российской светской (гражданской) этики и внутреннюю установку личности поступать согласно своей совести;</w:t>
      </w:r>
    </w:p>
    <w:p w:rsidR="007156B9" w:rsidRPr="00AD0F64" w:rsidRDefault="00EC0FE9">
      <w:pPr>
        <w:autoSpaceDE w:val="0"/>
        <w:autoSpaceDN w:val="0"/>
        <w:spacing w:before="238" w:after="0" w:line="281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выражать своими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многорелигиозного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(приводить примеры), понимание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российского общенародного (общенационального, гражданского) патриотизма, любви к Отечеству, нашей общей Родине — России; приводить примеры сотрудничества последователей традиционных религий;</w:t>
      </w:r>
    </w:p>
    <w:p w:rsidR="007156B9" w:rsidRPr="00AD0F64" w:rsidRDefault="00EC0FE9">
      <w:pPr>
        <w:autoSpaceDE w:val="0"/>
        <w:autoSpaceDN w:val="0"/>
        <w:spacing w:before="240" w:after="0" w:line="262" w:lineRule="auto"/>
        <w:ind w:right="576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7156B9" w:rsidRPr="00AD0F64" w:rsidRDefault="00EC0FE9">
      <w:pPr>
        <w:autoSpaceDE w:val="0"/>
        <w:autoSpaceDN w:val="0"/>
        <w:spacing w:before="238" w:after="0" w:line="262" w:lineRule="auto"/>
        <w:ind w:right="432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—  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86" w:right="744" w:bottom="1440" w:left="1086" w:header="720" w:footer="720" w:gutter="0"/>
          <w:cols w:space="720" w:equalWidth="0">
            <w:col w:w="10069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64" w:line="220" w:lineRule="exact"/>
        <w:rPr>
          <w:lang w:val="ru-RU"/>
        </w:rPr>
      </w:pPr>
    </w:p>
    <w:p w:rsidR="007156B9" w:rsidRDefault="00EC0FE9">
      <w:pPr>
        <w:autoSpaceDE w:val="0"/>
        <w:autoSpaceDN w:val="0"/>
        <w:spacing w:after="258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804"/>
        <w:gridCol w:w="5308"/>
        <w:gridCol w:w="1260"/>
        <w:gridCol w:w="1382"/>
      </w:tblGrid>
      <w:tr w:rsidR="007156B9" w:rsidRPr="006C2B8E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№</w:t>
            </w:r>
            <w:r w:rsidRPr="006C2B8E">
              <w:rPr>
                <w:rFonts w:ascii="Times New Roman" w:hAnsi="Times New Roman" w:cs="Times New Roman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п/п</w:t>
            </w:r>
          </w:p>
        </w:tc>
        <w:tc>
          <w:tcPr>
            <w:tcW w:w="3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Количество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часов</w:t>
            </w:r>
            <w:proofErr w:type="spellEnd"/>
          </w:p>
        </w:tc>
        <w:tc>
          <w:tcPr>
            <w:tcW w:w="8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Дата </w:t>
            </w:r>
            <w:r w:rsidRPr="006C2B8E">
              <w:rPr>
                <w:rFonts w:ascii="Times New Roman" w:hAnsi="Times New Roman" w:cs="Times New Roman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изучения</w:t>
            </w:r>
          </w:p>
        </w:tc>
        <w:tc>
          <w:tcPr>
            <w:tcW w:w="53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 деятельности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Виды, формы контроля</w:t>
            </w:r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5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Электронные </w:t>
            </w:r>
            <w:r w:rsidRPr="006C2B8E">
              <w:rPr>
                <w:rFonts w:ascii="Times New Roman" w:hAnsi="Times New Roman" w:cs="Times New Roman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(цифровые) </w:t>
            </w:r>
            <w:r w:rsidRPr="006C2B8E">
              <w:rPr>
                <w:rFonts w:ascii="Times New Roman" w:hAnsi="Times New Roman" w:cs="Times New Roman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образовательные ресурсы</w:t>
            </w:r>
          </w:p>
        </w:tc>
      </w:tr>
      <w:tr w:rsidR="007156B9" w:rsidRPr="006C2B8E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</w:tr>
      <w:tr w:rsidR="007156B9" w:rsidRPr="006C2B8E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Модуль 1.</w:t>
            </w:r>
            <w:r w:rsidRPr="006C2B8E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Основы светской этики</w:t>
            </w:r>
          </w:p>
        </w:tc>
      </w:tr>
      <w:tr w:rsidR="007156B9" w:rsidRPr="006C2B8E" w:rsidTr="00C56034">
        <w:trPr>
          <w:trHeight w:hRule="exact" w:val="1527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Россия — наша Родина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использовать ключевые понятия учебной темы в устной и письменной речи, применять их при анализе и оценке явлений и фактов действительности; рассказывать о роли культурных традиций в жизни народов России, о значении культурных традиций в жизни человека, семьи, народа, общества; проверять себя и самостоятельно оценивать свои достижения;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приводить примеры единения народов России (например, праздники);</w:t>
            </w:r>
            <w:proofErr w:type="gramEnd"/>
          </w:p>
        </w:tc>
        <w:tc>
          <w:tcPr>
            <w:tcW w:w="1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1.2.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0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Этика и её значение в жизни человека. Нормы морали. Нравственные ценности, идеалы,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принципы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использовать основные понятия темы в устной и письменной речи,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рассматривать иллюстративный материал, соотносить текст с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иллюстрациями;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составлять небольшой текст-рассуждение на темы добра и зла, моральных ценностей, идеалов;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высказывать суждения оценочного характера о значении нравственности в жизни человека, семьи, народа, общества, государства;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рассуждать о возможности и необходимости соблюдения нравственных норм в жизни человека, общества, раскрывать понимание «золотого правила этики»;</w:t>
            </w:r>
            <w:proofErr w:type="gram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размышлять и рассуждать на морально-этические темы;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1.3.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Государство и мораль гражданина. Основной Закон (Конституция) в государстве как источник российской гражданской этики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читать и понимать учебный текст, объяснять </w:t>
            </w:r>
            <w:proofErr w:type="spellStart"/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зна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​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чение</w:t>
            </w:r>
            <w:proofErr w:type="spellEnd"/>
            <w:proofErr w:type="gram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слов (терминов и понятий) с опорой на текст учебника;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выражать понимание нравственного долга и ответственности человека в российском обществе, государстве;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рассказывать о российской гражданской этике как общепринятых в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российском обществе нормах морали, отношений и поведения людей, основанных на конституционных правах, свободах, обязанностях человека;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Устный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опрос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30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1.4.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Образцы нравственности в культуре Отечества, народов России.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Природа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и </w:t>
            </w: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человек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C56034" w:rsidRDefault="00C56034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рассуждать о необходимости соблюдения нравственных норм жизни в обществе;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рассуждать о нравственных нормах на примерах образцов поведения людей, исторических и литературных героев, защитников Отечества в истории России и современности;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рассуждать о возможности и необходимости бережного отношения к природе и личной ответственности за это каждого человека;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осуществлять поиск необходимой информации для выполнения заданий;</w:t>
            </w:r>
            <w:proofErr w:type="gram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 составлять небольшой текст-рассуждение на тему «Образцы нравственного поведения в культуре Отечества»;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 xml:space="preserve">использовать знания, полученные на уроках по литературному чтению и окружающему миру, для осмысления примеров нравственного поведения людей в истории и культуре Отечества; </w:t>
            </w:r>
            <w:r w:rsidRPr="006C2B8E">
              <w:rPr>
                <w:rFonts w:ascii="Times New Roman" w:hAnsi="Times New Roman" w:cs="Times New Roman"/>
                <w:lang w:val="ru-RU"/>
              </w:rPr>
              <w:br/>
            </w: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Тестирование</w:t>
            </w:r>
            <w:proofErr w:type="spellEnd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right="288"/>
              <w:jc w:val="center"/>
              <w:rPr>
                <w:rFonts w:ascii="Times New Roman" w:hAnsi="Times New Roman" w:cs="Times New Roman"/>
              </w:rPr>
            </w:pPr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 w:cs="Times New Roman"/>
                <w:color w:val="000000"/>
                <w:w w:val="97"/>
              </w:rPr>
              <w:t>edu .</w:t>
            </w:r>
            <w:proofErr w:type="gramEnd"/>
          </w:p>
        </w:tc>
      </w:tr>
    </w:tbl>
    <w:p w:rsidR="007156B9" w:rsidRDefault="007156B9">
      <w:pPr>
        <w:autoSpaceDE w:val="0"/>
        <w:autoSpaceDN w:val="0"/>
        <w:spacing w:after="0" w:line="14" w:lineRule="exact"/>
      </w:pPr>
    </w:p>
    <w:p w:rsidR="007156B9" w:rsidRDefault="007156B9">
      <w:pPr>
        <w:sectPr w:rsidR="007156B9">
          <w:pgSz w:w="16840" w:h="11900"/>
          <w:pgMar w:top="282" w:right="640" w:bottom="59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156B9" w:rsidRDefault="007156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3506"/>
        <w:gridCol w:w="528"/>
        <w:gridCol w:w="1106"/>
        <w:gridCol w:w="1140"/>
        <w:gridCol w:w="804"/>
        <w:gridCol w:w="5308"/>
        <w:gridCol w:w="1260"/>
        <w:gridCol w:w="1382"/>
      </w:tblGrid>
      <w:tr w:rsidR="007156B9" w:rsidRPr="006C2B8E">
        <w:trPr>
          <w:trHeight w:hRule="exact" w:val="18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1.5.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Праздники как одна из форм исторической памяти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объяснять значение праздников как одной из форм исторической памяти народа, общества, их значение для укрепления единства народа, общества; рассказывать о российских праздниках (государственные, народные,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религиозные, семейные), День народного единства, День защитников Отечества и др., о праздниках в своём регионе, местности проживания; осуществлять поиск необходимой информации для выполнения заданий; использовать речевые средства, навыки смыслового чтения учебных текстов, участвовать в беседе;</w:t>
            </w:r>
            <w:proofErr w:type="gramEnd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 w:right="144"/>
            </w:pP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Практическая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работа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1116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1.6.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jc w:val="center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Семейные ценности. Этика семейных отношений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объяснять значение слов (терминов и понятий) с опорой на учебный текст; раскрывать основное содержание понимания семьи, отношений в семье на основе взаимной любви и уважения, любовь и забота родителей о детях; любовь и забота детей о нуждающихся в помощи родителях; уважение старших;</w:t>
            </w:r>
          </w:p>
        </w:tc>
        <w:tc>
          <w:tcPr>
            <w:tcW w:w="1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30" w:lineRule="auto"/>
              <w:ind w:left="72"/>
            </w:pP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Устный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опрос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4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16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1.7.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Трудовая мораль. Нравственные традиции предпринимательства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анализировать прочитанное с точки зрения полученных ранее знаний; рассказывать о трудовой морали, нравственных традициях трудовой деятельности, предпринимательства в России, приводить примеры;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объяснять значение слов (терминов и понятий) с опорой на учебный текст; высказывать суждения оценочного характера о трудолюбии, честном труде, об уважении к труду, к трудящимся людям, результатам труда (своего и других людей);</w:t>
            </w:r>
            <w:proofErr w:type="gramEnd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left="72" w:right="144"/>
            </w:pP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Практическая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работа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1.8.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left="72" w:right="144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Что значит быть нравственным в наше время.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Методы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нравственного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самосовершенствования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6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C56034" w:rsidRDefault="00C5603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выражать своими словами понятия урока;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приводить примеры нравственных поступков, оценивать поступки свои и других людей;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соотносить нравственные нормы с анализом личного опыта поведения; составлять небольшой текст-рассуждение на тему «Образцы нравственного поведения людей в современной жизни»;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50" w:lineRule="auto"/>
              <w:ind w:left="72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Самооценка с </w:t>
            </w:r>
            <w:r w:rsidRPr="006C2B8E">
              <w:rPr>
                <w:lang w:val="ru-RU"/>
              </w:rPr>
              <w:br/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использованием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«О</w:t>
            </w:r>
            <w:proofErr w:type="gramEnd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ценочного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листа»;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246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1.9.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Этикет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размышлять и рассуждать на темы правил поведения в обществе;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различать нравственные нормы и правила этикета, приводить примеры; объяснять взаимосвязь этики и этикета, целесообразность правил этикета; рассказывать о правилах этикета в разных жизненных ситуациях, приводить примеры, использовать народные пословицы и поговорки;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обосновывать необходимость соблюдения правил этикета в разных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ситуациях;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осуществлять поиск необходимой информации для выполнения заданий;</w:t>
            </w:r>
            <w:proofErr w:type="gramEnd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 применять навыки осознанного построения речевых высказываний в соответствии с коммуникативными задачами;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Устный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 </w:t>
            </w: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опрос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  <w:tr w:rsidR="007156B9" w:rsidRPr="006C2B8E">
        <w:trPr>
          <w:trHeight w:hRule="exact" w:val="1974"/>
        </w:trPr>
        <w:tc>
          <w:tcPr>
            <w:tcW w:w="4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1.10.</w:t>
            </w:r>
          </w:p>
        </w:tc>
        <w:tc>
          <w:tcPr>
            <w:tcW w:w="35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C56034" w:rsidRDefault="00C56034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1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0</w:t>
            </w:r>
          </w:p>
        </w:tc>
        <w:tc>
          <w:tcPr>
            <w:tcW w:w="8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  <w:tc>
          <w:tcPr>
            <w:tcW w:w="53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закреплять и систематизировать представления о российской светской этике, духовно-нравственной культуре многонационального народа России, их значении в жизни человека, семьи, российского общества;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сопоставлять понятия «патриотизм», «Отечество», «многонациональный народ России», «служение», соотносить определения с понятиями, делать выводы;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 xml:space="preserve">использовать основные понятия темы в устной и письменной речи; </w:t>
            </w:r>
            <w:r w:rsidRPr="006C2B8E">
              <w:rPr>
                <w:lang w:val="ru-RU"/>
              </w:rPr>
              <w:br/>
            </w: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проверять себя и самостоятельно оценивать свои достижения;</w:t>
            </w:r>
            <w:proofErr w:type="gramEnd"/>
          </w:p>
        </w:tc>
        <w:tc>
          <w:tcPr>
            <w:tcW w:w="1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Сочинение</w:t>
            </w:r>
            <w:proofErr w:type="spellEnd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6" w:after="0" w:line="245" w:lineRule="auto"/>
              <w:ind w:right="288"/>
              <w:jc w:val="center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 xml:space="preserve">- http:// school-collection. </w:t>
            </w:r>
            <w:proofErr w:type="gramStart"/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edu .</w:t>
            </w:r>
            <w:proofErr w:type="gramEnd"/>
          </w:p>
        </w:tc>
      </w:tr>
    </w:tbl>
    <w:p w:rsidR="007156B9" w:rsidRDefault="007156B9">
      <w:pPr>
        <w:autoSpaceDE w:val="0"/>
        <w:autoSpaceDN w:val="0"/>
        <w:spacing w:after="0" w:line="14" w:lineRule="exact"/>
      </w:pPr>
    </w:p>
    <w:p w:rsidR="007156B9" w:rsidRDefault="007156B9">
      <w:pPr>
        <w:sectPr w:rsidR="007156B9">
          <w:pgSz w:w="16840" w:h="11900"/>
          <w:pgMar w:top="284" w:right="640" w:bottom="3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156B9" w:rsidRDefault="007156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74"/>
        <w:gridCol w:w="528"/>
        <w:gridCol w:w="1106"/>
        <w:gridCol w:w="1140"/>
        <w:gridCol w:w="8754"/>
      </w:tblGrid>
      <w:tr w:rsidR="007156B9" w:rsidRPr="006C2B8E">
        <w:trPr>
          <w:trHeight w:hRule="exact" w:val="328"/>
        </w:trPr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34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C56034" w:rsidRDefault="00C56034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lang w:val="ru-RU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EC0FE9">
            <w:pPr>
              <w:autoSpaceDE w:val="0"/>
              <w:autoSpaceDN w:val="0"/>
              <w:spacing w:before="78" w:after="0" w:line="230" w:lineRule="auto"/>
              <w:ind w:left="72"/>
            </w:pPr>
            <w:r w:rsidRPr="006C2B8E">
              <w:rPr>
                <w:rFonts w:ascii="Times New Roman" w:eastAsia="Times New Roman" w:hAnsi="Times New Roman"/>
                <w:color w:val="000000"/>
                <w:w w:val="97"/>
              </w:rPr>
              <w:t>5</w:t>
            </w:r>
          </w:p>
        </w:tc>
        <w:tc>
          <w:tcPr>
            <w:tcW w:w="8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7156B9"/>
        </w:tc>
      </w:tr>
    </w:tbl>
    <w:p w:rsidR="007156B9" w:rsidRDefault="007156B9">
      <w:pPr>
        <w:autoSpaceDE w:val="0"/>
        <w:autoSpaceDN w:val="0"/>
        <w:spacing w:after="0" w:line="14" w:lineRule="exact"/>
      </w:pPr>
    </w:p>
    <w:p w:rsidR="007156B9" w:rsidRDefault="007156B9">
      <w:pPr>
        <w:sectPr w:rsidR="007156B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7156B9" w:rsidRDefault="007156B9">
      <w:pPr>
        <w:autoSpaceDE w:val="0"/>
        <w:autoSpaceDN w:val="0"/>
        <w:spacing w:after="78" w:line="220" w:lineRule="exact"/>
      </w:pPr>
    </w:p>
    <w:p w:rsidR="007156B9" w:rsidRDefault="00EC0FE9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7156B9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7156B9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Default="007156B9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Default="007156B9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Default="007156B9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56B9" w:rsidRDefault="007156B9"/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 – наша Родина.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D65F6B" w:rsidRDefault="00EC0FE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D65F6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Духовные </w:t>
            </w:r>
            <w:r w:rsidRPr="00D65F6B">
              <w:rPr>
                <w:lang w:val="ru-RU"/>
              </w:rPr>
              <w:br/>
            </w:r>
            <w:r w:rsidRPr="00D65F6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ценности</w:t>
            </w:r>
            <w:r w:rsidR="00D65F6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65F6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человечества.</w:t>
            </w:r>
          </w:p>
          <w:p w:rsidR="007156B9" w:rsidRPr="00D65F6B" w:rsidRDefault="00EC0FE9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D65F6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Культура. Религия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 философии и этике.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Мораль и нравственность.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7156B9" w:rsidRPr="00EC6F6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Образцы нравственности в культурах разных народов.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AD0F64">
              <w:rPr>
                <w:lang w:val="ru-RU"/>
              </w:rPr>
              <w:br/>
            </w:r>
            <w:proofErr w:type="spell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Гуманисты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71" w:lineRule="auto"/>
              <w:ind w:left="72" w:right="100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Гуманисты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России.Писатели-гуманисты.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Труд как нравственная ценность.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Нравственные традиции предпринимательства.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00DBD" w:rsidRDefault="00A00D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Меценатство.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16.11.2022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Нравственность в наше время.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Что такое добродетель. Аристотель о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добродетелях.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Нравственные качества. Сократ.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Нравственный выбор.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Справедливость.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 w:rsidRPr="00EC6F61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Терпение и терпимость.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AD0F64">
              <w:rPr>
                <w:lang w:val="ru-RU"/>
              </w:rPr>
              <w:br/>
            </w:r>
            <w:proofErr w:type="spell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7156B9" w:rsidRPr="00AD0F64" w:rsidRDefault="007156B9">
      <w:pPr>
        <w:autoSpaceDE w:val="0"/>
        <w:autoSpaceDN w:val="0"/>
        <w:spacing w:after="0" w:line="14" w:lineRule="exact"/>
        <w:rPr>
          <w:lang w:val="ru-RU"/>
        </w:rPr>
      </w:pP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Милосердие — «милость сердца».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Десять заповедей - основа нравственного закона.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Десять заповедей и мораль в современном обществе.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Совесть.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Долг.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4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Ответственность.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 w:rsidRPr="00EC6F6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right="1008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«Золотое правило нравственности».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AD0F64">
              <w:rPr>
                <w:lang w:val="ru-RU"/>
              </w:rPr>
              <w:br/>
            </w:r>
            <w:proofErr w:type="spell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Этика и этикет.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Государство, основанное на справедливости.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Этика религиозная и светская.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72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Образование как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нравственная норма.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Отношение к другим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людям и к самому себе.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Великие мыслители о дружбе.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49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 самовоспитании.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71" w:lineRule="auto"/>
              <w:ind w:left="72" w:right="115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Патриотизм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какнравственная категория.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 работа;</w:t>
            </w:r>
          </w:p>
        </w:tc>
      </w:tr>
      <w:tr w:rsidR="007156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Эмоциональный интеллект и язык общения.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6C2B8E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7156B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Человек - венец творения.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00DBD" w:rsidRDefault="00A00D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7156B9" w:rsidRPr="00EC6F61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 - наш общий дом.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AD0F64">
              <w:rPr>
                <w:lang w:val="ru-RU"/>
              </w:rPr>
              <w:br/>
            </w:r>
            <w:proofErr w:type="spell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ценочного</w:t>
            </w:r>
            <w:proofErr w:type="spellEnd"/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0F64">
              <w:rPr>
                <w:lang w:val="ru-RU"/>
              </w:rPr>
              <w:br/>
            </w: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  <w:tr w:rsidR="007156B9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AD0F64" w:rsidRDefault="00EC0FE9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AD0F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Pr="006C2B8E" w:rsidRDefault="00A00DBD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EC0FE9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7156B9" w:rsidRDefault="007156B9"/>
        </w:tc>
      </w:tr>
    </w:tbl>
    <w:p w:rsidR="007156B9" w:rsidRPr="006C2B8E" w:rsidRDefault="007156B9">
      <w:pPr>
        <w:rPr>
          <w:lang w:val="ru-RU"/>
        </w:rPr>
        <w:sectPr w:rsidR="007156B9" w:rsidRPr="006C2B8E">
          <w:pgSz w:w="11900" w:h="16840"/>
          <w:pgMar w:top="284" w:right="650" w:bottom="43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6C2B8E" w:rsidRDefault="007156B9">
      <w:pPr>
        <w:rPr>
          <w:lang w:val="ru-RU"/>
        </w:rPr>
        <w:sectPr w:rsidR="007156B9" w:rsidRPr="006C2B8E">
          <w:pgSz w:w="11900" w:h="16840"/>
          <w:pgMar w:top="1440" w:right="1440" w:bottom="1440" w:left="1440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6C2B8E" w:rsidRDefault="00EC0FE9">
      <w:pPr>
        <w:autoSpaceDE w:val="0"/>
        <w:autoSpaceDN w:val="0"/>
        <w:spacing w:after="0" w:line="230" w:lineRule="auto"/>
        <w:rPr>
          <w:lang w:val="ru-RU"/>
        </w:rPr>
      </w:pPr>
      <w:r w:rsidRPr="006C2B8E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 xml:space="preserve">УЧЕБНО-МЕТОДИЧЕСКОЕ ОБЕСПЕЧЕНИЕ ОБРАЗОВАТЕЛЬНОГО ПРОЦЕССА </w:t>
      </w:r>
    </w:p>
    <w:p w:rsidR="007156B9" w:rsidRPr="006C2B8E" w:rsidRDefault="00EC0FE9">
      <w:pPr>
        <w:autoSpaceDE w:val="0"/>
        <w:autoSpaceDN w:val="0"/>
        <w:spacing w:before="346" w:after="0" w:line="230" w:lineRule="auto"/>
        <w:rPr>
          <w:lang w:val="ru-RU"/>
        </w:rPr>
      </w:pPr>
      <w:r w:rsidRPr="006C2B8E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7156B9" w:rsidRPr="00AD0F64" w:rsidRDefault="00EC0FE9">
      <w:pPr>
        <w:autoSpaceDE w:val="0"/>
        <w:autoSpaceDN w:val="0"/>
        <w:spacing w:before="166" w:after="0" w:line="281" w:lineRule="auto"/>
        <w:ind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Основы религиозных культур и светской этики. Основы светской этики. 4 класс/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Шемшурина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А.И., Акционерное общество «Издательство «Просвещение»;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вариант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:О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сновы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религиозных культур и светской этики. Основы светской этики. 4 класс/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Шемшурин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А.А.,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Брунчукова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Н.М., Демин Р.Н. и другие; под редакцией Шапошниковой Т.Д., ООО «ДРОФА»;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АО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Просвещение»;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7156B9" w:rsidRPr="00AD0F64" w:rsidRDefault="00EC0FE9">
      <w:pPr>
        <w:autoSpaceDE w:val="0"/>
        <w:autoSpaceDN w:val="0"/>
        <w:spacing w:before="264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7156B9" w:rsidRPr="00AD0F64" w:rsidRDefault="00EC0FE9">
      <w:pPr>
        <w:autoSpaceDE w:val="0"/>
        <w:autoSpaceDN w:val="0"/>
        <w:spacing w:before="168" w:after="0" w:line="286" w:lineRule="auto"/>
        <w:ind w:right="144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Примерные рабочие программы начального общего образования «Основы религиозных культур и светской этики» / Институт стратегии развития образования российской академии образования – М., 2021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Шемшурина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А.И. «Основы светской этики. 4 класс Электронное приложение к учебному пособию «Основы светской этики. 4 класс»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Методическое пособие.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Шемшурина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А.И. «Основы религиозных культур и светской этики. Основы светской этики. 4 класс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тетрадь. А. И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Шемшурина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«Основы светской этики. 4 класс</w:t>
      </w:r>
    </w:p>
    <w:p w:rsidR="007156B9" w:rsidRPr="00AD0F64" w:rsidRDefault="00EC0FE9">
      <w:pPr>
        <w:autoSpaceDE w:val="0"/>
        <w:autoSpaceDN w:val="0"/>
        <w:spacing w:before="262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7156B9" w:rsidRPr="00AD0F64" w:rsidRDefault="00EC0FE9">
      <w:pPr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Федеральный центр информационно-образовательных ресурсов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://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fcior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;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Единая коллекция цифровых образовательных ресурсов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:// 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collection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</w:p>
    <w:p w:rsidR="007156B9" w:rsidRPr="00AD0F64" w:rsidRDefault="00EC0FE9">
      <w:pPr>
        <w:autoSpaceDE w:val="0"/>
        <w:autoSpaceDN w:val="0"/>
        <w:spacing w:before="406" w:after="0" w:line="29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orkce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apkpro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 - сайт дисциплины ОРКСЭ образовательной области основ духовно-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нравственной культуры народов России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Российская электронная школа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: //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Каталог учебных изданий, электронного оборудования и электронных образовательных ресурсов для общего образования 1-4 класс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ndce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Федеральный портал «Российское образование»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Российский общеобразовательный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Портал "Информационные коммуникационные технологии в образовании"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ict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е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todkabinet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 информационно-методический кабинет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metodkabinet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Газета «1 сентября»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.1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september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Каталог образовательных ресурсов сети «Интернет»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catalog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iot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Учительский портал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ucportal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Всероссийский учительский портал ЗАВУЧ. ИНФО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zavuch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info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Интернет портал </w:t>
      </w:r>
      <w:proofErr w:type="gramStart"/>
      <w:r>
        <w:rPr>
          <w:rFonts w:ascii="Times New Roman" w:eastAsia="Times New Roman" w:hAnsi="Times New Roman"/>
          <w:color w:val="000000"/>
          <w:sz w:val="24"/>
        </w:rPr>
        <w:t>Pro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Школу.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proshkolu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C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оциальная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сеть работников образования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nsportal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Проект "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Началка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"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Сайт «Начальная школа» с онлайн-поддержкой учебников комплекта «Школа России» 1-4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кл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://1-4.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prosv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Сайт интернет-проекта «Копилка уроков сайт для учителей» 1-4 класс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kopilurokov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Журнал «Начальная школа» 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openworld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school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Сетевое образовательное сообщество учителей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Инфоурок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infourok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Образовательный портал «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Видеоуроки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»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videouroki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Сетевое образовательное сообщество учителей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Мультиурок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://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multiurok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298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96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71" w:lineRule="auto"/>
        <w:ind w:right="720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religio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/ - Мир религий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gmir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Государственный музей истории религии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musei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online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blogspot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search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label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/Россия - сайт «Музеи онлайн» с виртуальными</w:t>
      </w:r>
    </w:p>
    <w:p w:rsidR="007156B9" w:rsidRPr="00AD0F64" w:rsidRDefault="00EC0FE9">
      <w:pPr>
        <w:autoSpaceDE w:val="0"/>
        <w:autoSpaceDN w:val="0"/>
        <w:spacing w:before="1078"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экскурсиями по музеям мира, представлено 16 музеев России.</w:t>
      </w:r>
    </w:p>
    <w:p w:rsidR="007156B9" w:rsidRPr="00AD0F64" w:rsidRDefault="00EC0FE9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ethnomuseum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Российского этнографического музея.</w:t>
      </w:r>
    </w:p>
    <w:p w:rsidR="007156B9" w:rsidRPr="00AD0F64" w:rsidRDefault="00EC0FE9">
      <w:pPr>
        <w:autoSpaceDE w:val="0"/>
        <w:autoSpaceDN w:val="0"/>
        <w:spacing w:before="408" w:after="0" w:line="271" w:lineRule="auto"/>
        <w:ind w:right="144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culture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сайт «Культура. РФ», гуманитарный просветительский проект, посвященный культуре России. Рассказывает о наиболее значимых событиях, народных традициях, памятниках нашей страны.</w:t>
      </w:r>
    </w:p>
    <w:p w:rsidR="007156B9" w:rsidRPr="00AD0F64" w:rsidRDefault="00EC0FE9">
      <w:pPr>
        <w:autoSpaceDE w:val="0"/>
        <w:autoSpaceDN w:val="0"/>
        <w:spacing w:before="406" w:after="0" w:line="262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artclassic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 - коллекция образовательных ресурсов по поиску произведений искусства по времени, стране, стилю.</w:t>
      </w:r>
    </w:p>
    <w:p w:rsidR="007156B9" w:rsidRPr="00AD0F64" w:rsidRDefault="00EC0FE9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rsl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 - сайт российской государственной библиотеки.</w:t>
      </w:r>
    </w:p>
    <w:p w:rsidR="007156B9" w:rsidRPr="00AD0F64" w:rsidRDefault="00EC0FE9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eart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by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иллюстрированный словарь по искусству.</w:t>
      </w:r>
    </w:p>
    <w:p w:rsidR="007156B9" w:rsidRPr="00AD0F64" w:rsidRDefault="00EC0FE9">
      <w:pPr>
        <w:autoSpaceDE w:val="0"/>
        <w:autoSpaceDN w:val="0"/>
        <w:spacing w:before="406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artcyclopedia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иллюстрированная энциклопедия по искусству.</w:t>
      </w:r>
    </w:p>
    <w:p w:rsidR="007156B9" w:rsidRPr="00AD0F64" w:rsidRDefault="00EC0FE9">
      <w:pPr>
        <w:autoSpaceDE w:val="0"/>
        <w:autoSpaceDN w:val="0"/>
        <w:spacing w:before="406" w:after="0" w:line="271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bibliotekar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rossia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index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htm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электронная библиотека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sokrnarmira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библиотека народной мудрости: мифов, сказок, притч, легенд, былин, пословиц и поговорок.</w:t>
      </w:r>
    </w:p>
    <w:p w:rsidR="007156B9" w:rsidRPr="00AD0F64" w:rsidRDefault="00EC0FE9">
      <w:pPr>
        <w:autoSpaceDE w:val="0"/>
        <w:autoSpaceDN w:val="0"/>
        <w:spacing w:before="406" w:after="0" w:line="271" w:lineRule="auto"/>
        <w:ind w:right="2304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parables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main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-17.</w:t>
      </w:r>
      <w:r>
        <w:rPr>
          <w:rFonts w:ascii="Times New Roman" w:eastAsia="Times New Roman" w:hAnsi="Times New Roman"/>
          <w:color w:val="000000"/>
          <w:sz w:val="24"/>
        </w:rPr>
        <w:t>html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детские притчи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pritchi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– </w:t>
      </w:r>
      <w:proofErr w:type="spell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притчиХочу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такой сайт </w:t>
      </w:r>
      <w:r w:rsidRPr="00AD0F64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artprojekt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- энциклопедия искусства - галереи, история искусства.</w:t>
      </w:r>
      <w:proofErr w:type="gramEnd"/>
    </w:p>
    <w:p w:rsidR="007156B9" w:rsidRPr="00AD0F64" w:rsidRDefault="00EC0FE9">
      <w:pPr>
        <w:autoSpaceDE w:val="0"/>
        <w:autoSpaceDN w:val="0"/>
        <w:spacing w:before="40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smirnova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net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 - гид по музеям мира и галереям.</w:t>
      </w:r>
    </w:p>
    <w:p w:rsidR="007156B9" w:rsidRPr="00AD0F64" w:rsidRDefault="00EC0FE9">
      <w:pPr>
        <w:autoSpaceDE w:val="0"/>
        <w:autoSpaceDN w:val="0"/>
        <w:spacing w:before="408" w:after="0" w:line="230" w:lineRule="auto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</w:rPr>
        <w:t>http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cbook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peoples</w:t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/ - электронная энциклопедия «Народы и религии мира».</w:t>
      </w:r>
    </w:p>
    <w:p w:rsidR="007156B9" w:rsidRPr="00AD0F64" w:rsidRDefault="007156B9">
      <w:pPr>
        <w:rPr>
          <w:lang w:val="ru-RU"/>
        </w:rPr>
        <w:sectPr w:rsidR="007156B9" w:rsidRPr="00AD0F64">
          <w:pgSz w:w="11900" w:h="16840"/>
          <w:pgMar w:top="316" w:right="740" w:bottom="1440" w:left="666" w:header="720" w:footer="720" w:gutter="0"/>
          <w:cols w:space="720" w:equalWidth="0">
            <w:col w:w="10494" w:space="0"/>
          </w:cols>
          <w:docGrid w:linePitch="360"/>
        </w:sectPr>
      </w:pPr>
    </w:p>
    <w:p w:rsidR="007156B9" w:rsidRPr="00AD0F64" w:rsidRDefault="007156B9">
      <w:pPr>
        <w:autoSpaceDE w:val="0"/>
        <w:autoSpaceDN w:val="0"/>
        <w:spacing w:after="78" w:line="220" w:lineRule="exact"/>
        <w:rPr>
          <w:lang w:val="ru-RU"/>
        </w:rPr>
      </w:pPr>
    </w:p>
    <w:p w:rsidR="007156B9" w:rsidRPr="00AD0F64" w:rsidRDefault="00EC0FE9">
      <w:pPr>
        <w:autoSpaceDE w:val="0"/>
        <w:autoSpaceDN w:val="0"/>
        <w:spacing w:after="0" w:line="230" w:lineRule="auto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7156B9" w:rsidRPr="00AD0F64" w:rsidRDefault="00EC0FE9">
      <w:pPr>
        <w:autoSpaceDE w:val="0"/>
        <w:autoSpaceDN w:val="0"/>
        <w:spacing w:before="346" w:after="0" w:line="300" w:lineRule="auto"/>
        <w:ind w:right="7200"/>
        <w:rPr>
          <w:lang w:val="ru-RU"/>
        </w:r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Ноутбук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Проектор</w:t>
      </w:r>
    </w:p>
    <w:p w:rsidR="007156B9" w:rsidRPr="00AD0F64" w:rsidRDefault="00EC0FE9" w:rsidP="006C2B8E">
      <w:pPr>
        <w:autoSpaceDE w:val="0"/>
        <w:autoSpaceDN w:val="0"/>
        <w:spacing w:before="262" w:after="0" w:line="300" w:lineRule="auto"/>
        <w:ind w:right="720"/>
        <w:rPr>
          <w:lang w:val="ru-RU"/>
        </w:rPr>
        <w:sectPr w:rsidR="007156B9" w:rsidRPr="00AD0F64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 w:rsidRPr="00AD0F64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AD0F64">
        <w:rPr>
          <w:lang w:val="ru-RU"/>
        </w:rPr>
        <w:br/>
      </w:r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Плакаты, карандаши</w:t>
      </w:r>
      <w:proofErr w:type="gramStart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gramEnd"/>
      <w:r w:rsidRPr="00AD0F64">
        <w:rPr>
          <w:rFonts w:ascii="Times New Roman" w:eastAsia="Times New Roman" w:hAnsi="Times New Roman"/>
          <w:color w:val="000000"/>
          <w:sz w:val="24"/>
          <w:lang w:val="ru-RU"/>
        </w:rPr>
        <w:t xml:space="preserve"> фломастер</w:t>
      </w:r>
      <w:r w:rsidR="00EC6F61">
        <w:rPr>
          <w:rFonts w:ascii="Times New Roman" w:eastAsia="Times New Roman" w:hAnsi="Times New Roman"/>
          <w:color w:val="000000"/>
          <w:sz w:val="24"/>
          <w:lang w:val="ru-RU"/>
        </w:rPr>
        <w:t>ы, цветная бумага, картон, клей</w:t>
      </w:r>
      <w:bookmarkStart w:id="4" w:name="_GoBack"/>
      <w:bookmarkEnd w:id="4"/>
    </w:p>
    <w:p w:rsidR="00EC0FE9" w:rsidRPr="00AD0F64" w:rsidRDefault="00EC0FE9">
      <w:pPr>
        <w:rPr>
          <w:lang w:val="ru-RU"/>
        </w:rPr>
      </w:pPr>
    </w:p>
    <w:sectPr w:rsidR="00EC0FE9" w:rsidRPr="00AD0F64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2F0F22"/>
    <w:rsid w:val="00326F90"/>
    <w:rsid w:val="00506BC3"/>
    <w:rsid w:val="006C2B8E"/>
    <w:rsid w:val="007156B9"/>
    <w:rsid w:val="00A00DBD"/>
    <w:rsid w:val="00AA1D8D"/>
    <w:rsid w:val="00AD0F64"/>
    <w:rsid w:val="00B47730"/>
    <w:rsid w:val="00C56034"/>
    <w:rsid w:val="00CB0664"/>
    <w:rsid w:val="00D65F6B"/>
    <w:rsid w:val="00EC0FE9"/>
    <w:rsid w:val="00EC6F6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A20BD77-B430-4C58-BCCF-0E2F53798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4654</Words>
  <Characters>26531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31123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Рубис</cp:lastModifiedBy>
  <cp:revision>8</cp:revision>
  <dcterms:created xsi:type="dcterms:W3CDTF">2022-12-03T11:35:00Z</dcterms:created>
  <dcterms:modified xsi:type="dcterms:W3CDTF">2023-11-28T13:23:00Z</dcterms:modified>
</cp:coreProperties>
</file>